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A5C3F" w14:textId="066B91BD" w:rsidR="001E7FBC" w:rsidRPr="007C5F48" w:rsidRDefault="001E7FBC" w:rsidP="007C5F48">
      <w:pPr>
        <w:pStyle w:val="Para03"/>
        <w:suppressAutoHyphens/>
        <w:spacing w:beforeLines="0" w:line="240" w:lineRule="auto"/>
        <w:jc w:val="both"/>
        <w:rPr>
          <w:rFonts w:ascii="Verdana" w:hAnsi="Verdana"/>
          <w:b/>
          <w:sz w:val="32"/>
        </w:rPr>
      </w:pPr>
      <w:r w:rsidRPr="007C5F48">
        <w:rPr>
          <w:rFonts w:ascii="Verdana" w:hAnsi="Verdana"/>
          <w:b/>
          <w:sz w:val="32"/>
        </w:rPr>
        <w:t>Lucios vänner</w:t>
      </w:r>
    </w:p>
    <w:p w14:paraId="71B657D5" w14:textId="77777777" w:rsidR="007C5F48" w:rsidRPr="007C5F48" w:rsidRDefault="004C1C67" w:rsidP="007C5F48">
      <w:pPr>
        <w:pStyle w:val="Para03"/>
        <w:suppressAutoHyphens/>
        <w:spacing w:beforeLines="0" w:line="240" w:lineRule="auto"/>
        <w:jc w:val="both"/>
        <w:rPr>
          <w:rFonts w:ascii="Verdana" w:hAnsi="Verdana"/>
          <w:sz w:val="24"/>
          <w:lang w:val="sv-SE"/>
        </w:rPr>
      </w:pPr>
      <w:r w:rsidRPr="007C5F48">
        <w:rPr>
          <w:rFonts w:ascii="Verdana" w:hAnsi="Verdana"/>
          <w:sz w:val="24"/>
          <w:lang w:val="sv-SE"/>
        </w:rPr>
        <w:t>Tove Jansson</w:t>
      </w:r>
    </w:p>
    <w:p w14:paraId="3881BED2" w14:textId="7B5479B1" w:rsidR="007C5F48" w:rsidRPr="007C5F48" w:rsidRDefault="007C5F48" w:rsidP="007C5F48">
      <w:pPr>
        <w:pStyle w:val="Para03"/>
        <w:suppressAutoHyphens/>
        <w:spacing w:beforeLines="0" w:line="240" w:lineRule="auto"/>
        <w:ind w:firstLine="283"/>
        <w:jc w:val="both"/>
        <w:rPr>
          <w:rFonts w:ascii="Verdana" w:hAnsi="Verdana"/>
          <w:sz w:val="20"/>
          <w:lang w:val="sv-SE"/>
        </w:rPr>
      </w:pPr>
    </w:p>
    <w:p w14:paraId="14E8CDE4" w14:textId="77777777" w:rsidR="001E7FBC" w:rsidRPr="007C5F48" w:rsidRDefault="001E7FBC" w:rsidP="007C5F48">
      <w:pPr>
        <w:pStyle w:val="Para04"/>
        <w:suppressAutoHyphens/>
        <w:spacing w:beforeLines="0" w:line="240" w:lineRule="auto"/>
        <w:ind w:firstLine="283"/>
        <w:jc w:val="both"/>
        <w:rPr>
          <w:rFonts w:ascii="Verdana" w:hAnsi="Verdana"/>
          <w:sz w:val="20"/>
        </w:rPr>
      </w:pPr>
      <w:r w:rsidRPr="007C5F48">
        <w:rPr>
          <w:rFonts w:ascii="Verdana" w:hAnsi="Verdana"/>
          <w:sz w:val="20"/>
        </w:rPr>
        <w:t>Egentligen är det inget annat fel med honom än att han är så fruktansvärt snäll. Det är kanske naturligt för en stor pyknisk karl som Lucio men jag anser inte att en sådan bottenlös, nästan förkrossande snällhet är naturlig hos en människa som har haft så mycket besvikelser. Jag fick höra om dedär sakerna på omvägar, inte av honom själv, han undviker allt som är personligt. Jag tror verkligen att jag aldrig har hört honom göra ett enda frivilligt uttalande om någon av de människor han känner eller någon gång har känt eller blivit presenterad för. Det bildar ett tomrum omkring honom.</w:t>
      </w:r>
    </w:p>
    <w:p w14:paraId="64824146" w14:textId="77777777" w:rsidR="001E7FBC" w:rsidRPr="007C5F48" w:rsidRDefault="001E7FBC" w:rsidP="007C5F48">
      <w:pPr>
        <w:suppressAutoHyphens/>
        <w:spacing w:after="0" w:line="240" w:lineRule="auto"/>
        <w:ind w:firstLine="283"/>
        <w:jc w:val="both"/>
        <w:rPr>
          <w:rFonts w:ascii="Verdana" w:hAnsi="Verdana"/>
          <w:color w:val="000000"/>
          <w:sz w:val="20"/>
          <w:lang w:val="sv"/>
        </w:rPr>
      </w:pPr>
      <w:r w:rsidRPr="007C5F48">
        <w:rPr>
          <w:rFonts w:ascii="Verdana" w:hAnsi="Verdana"/>
          <w:color w:val="000000"/>
          <w:sz w:val="20"/>
          <w:lang w:val="sv"/>
        </w:rPr>
        <w:t>Självfallet älskar vi Lucio. Men det är en tillgivenhet som kan gränsa till förtvivlan och till och med gå över i irritation.</w:t>
      </w:r>
    </w:p>
    <w:p w14:paraId="740F031A" w14:textId="77777777" w:rsidR="001E7FBC" w:rsidRPr="007C5F48" w:rsidRDefault="001E7FBC" w:rsidP="007C5F48">
      <w:pPr>
        <w:suppressAutoHyphens/>
        <w:spacing w:after="0" w:line="240" w:lineRule="auto"/>
        <w:ind w:firstLine="283"/>
        <w:jc w:val="both"/>
        <w:rPr>
          <w:rFonts w:ascii="Verdana" w:hAnsi="Verdana"/>
          <w:color w:val="000000"/>
          <w:sz w:val="20"/>
          <w:lang w:val="de-DE"/>
        </w:rPr>
      </w:pPr>
      <w:r w:rsidRPr="007C5F48">
        <w:rPr>
          <w:rFonts w:ascii="Verdana" w:hAnsi="Verdana"/>
          <w:color w:val="000000"/>
          <w:sz w:val="20"/>
          <w:lang w:val="sv"/>
        </w:rPr>
        <w:t xml:space="preserve">Genom sitt arbete vid institutet träffar han ju en massa folk och de flesta anser sig vara hans vänner efter ett eller två sammanträffanden. Det är inte förvånande. Lucio uppfyller så till alla delar det som man väntar sig, nej hoppas på av en vän, bara hans sätt att tala och lyssna, se på en och småle ger löften av tillit som förefaller orubbliga. Och tro mig, man kan verkligen lita på Lucio, han är oföränderligt lojal, intresserad och hjälpsam. </w:t>
      </w:r>
      <w:r w:rsidRPr="007C5F48">
        <w:rPr>
          <w:rFonts w:ascii="Verdana" w:hAnsi="Verdana"/>
          <w:color w:val="000000"/>
          <w:sz w:val="20"/>
          <w:lang w:val="de-DE"/>
        </w:rPr>
        <w:t>Men det finns tillfällen när han drar sig undan i fullständig avlägsenhet. Alltså, det händer ju oavbrutet och överallt att vänner kommenterar vänner, roat och ofta med ömhet talar man om varandras vanskligheter, små egenheter, helt enkelt vad som har hänt och sagts, en stor del av allt normalt umgängesliv består helt naturligt just av detta. Det är ingenting ont i det. Man skulle aldrig relatera och kommentera inför främmande människor, det vore otänkbart. Vid sådana tillfällen blir Lucio avlägsen, han drar sig undan i ett slags hjälplös tystnad och ser ner i bordet, samtidigt småler han för att visa att hans tystnad på intet sätt innebär förebråelse. I alla fall känns det nästan som om man hade gjort sig skyldig till ett utlämnande. När man övergår till andra samtalsämnen lyser han upp i en tacksamhet som närmast är pinsam.</w:t>
      </w:r>
    </w:p>
    <w:p w14:paraId="7EF6F321" w14:textId="77777777" w:rsidR="001E7FBC" w:rsidRPr="007C5F48" w:rsidRDefault="001E7FBC" w:rsidP="007C5F48">
      <w:pPr>
        <w:suppressAutoHyphens/>
        <w:spacing w:after="0" w:line="240" w:lineRule="auto"/>
        <w:ind w:firstLine="283"/>
        <w:jc w:val="both"/>
        <w:rPr>
          <w:rFonts w:ascii="Verdana" w:hAnsi="Verdana"/>
          <w:color w:val="000000"/>
          <w:sz w:val="20"/>
          <w:lang w:val="de-DE"/>
        </w:rPr>
      </w:pPr>
      <w:r w:rsidRPr="007C5F48">
        <w:rPr>
          <w:rFonts w:ascii="Verdana" w:hAnsi="Verdana"/>
          <w:color w:val="000000"/>
          <w:sz w:val="20"/>
          <w:lang w:val="de-DE"/>
        </w:rPr>
        <w:t>Nu vill jag inte på något sätt ge en felaktig bild av Lucio. Han är inte rädd för att ha åsikter och han förfäktar dem med häftighet och glädje, kanske inte så mycket för att övertyga som för att få tala, forma ord. Hans svenska är utmärkt men långsam och ordvalet något dramatiskt. Lucio väljer bland synonymer alltid den vackraste och skänker även helt alldagliga ting melodiska överord, det är kanske det som gör att vi inte alltid tar honom på allvar. Men som sagt, det är endast det personliga, uttalanden i samband med mänskligt beteende som förstummar honom. Därför är det ibland lite svårt att hitta samtalsämnen.</w:t>
      </w:r>
    </w:p>
    <w:p w14:paraId="62DA2E66" w14:textId="77777777" w:rsidR="001E7FBC" w:rsidRPr="007C5F48" w:rsidRDefault="001E7FBC" w:rsidP="007C5F48">
      <w:pPr>
        <w:suppressAutoHyphens/>
        <w:spacing w:after="0" w:line="240" w:lineRule="auto"/>
        <w:ind w:firstLine="283"/>
        <w:jc w:val="both"/>
        <w:rPr>
          <w:rFonts w:ascii="Verdana" w:hAnsi="Verdana"/>
          <w:color w:val="000000"/>
          <w:sz w:val="20"/>
          <w:lang w:val="de-DE"/>
        </w:rPr>
      </w:pPr>
      <w:r w:rsidRPr="007C5F48">
        <w:rPr>
          <w:rFonts w:ascii="Verdana" w:hAnsi="Verdana"/>
          <w:color w:val="000000"/>
          <w:sz w:val="20"/>
          <w:lang w:val="de-DE"/>
        </w:rPr>
        <w:t>Vi träffas ganska ofta och jag tror att vi alla verkligen visar hur mycket vi tycker om honom. Jag har alltid förvånat mig över att han hinner med så mycket och aldrig har bråttom eller är trött och att han varje gång har tid när man ringer.</w:t>
      </w:r>
    </w:p>
    <w:p w14:paraId="6732F12B" w14:textId="77777777" w:rsidR="001E7FBC" w:rsidRPr="007C5F48" w:rsidRDefault="001E7FBC" w:rsidP="007C5F48">
      <w:pPr>
        <w:suppressAutoHyphens/>
        <w:spacing w:after="0" w:line="240" w:lineRule="auto"/>
        <w:ind w:firstLine="283"/>
        <w:jc w:val="both"/>
        <w:rPr>
          <w:rFonts w:ascii="Verdana" w:hAnsi="Verdana"/>
          <w:color w:val="000000"/>
          <w:sz w:val="20"/>
          <w:lang w:val="de-DE"/>
        </w:rPr>
      </w:pPr>
      <w:r w:rsidRPr="007C5F48">
        <w:rPr>
          <w:rFonts w:ascii="Verdana" w:hAnsi="Verdana"/>
          <w:color w:val="000000"/>
          <w:sz w:val="20"/>
          <w:lang w:val="de-DE"/>
        </w:rPr>
        <w:t>Varje gång jag hälsar på hemma hos Lucio kommer jag att tänka på kastanjer, blankt bruna och vita inuti, man fyllde fickorna med dem som pojke, hela våningen är vitkalkad och här och där har han ställt tunga mörkbruna möbler. Kistor och rakryggade stolar och bord som är för höga och smala. Till och med Lucios tavlor är mörkbruna och jag kan svära på att han ideligen blankar alltihop med nötolja. Detdär har vi ofta haft roligt åt i största ömhet, en gång tittade jag in i hans sängkammare medan han blandade drinkar i köket och det stämde, Lucio sov i en mörkbrun stor säng med fyra höga, svarvade stolpar, helt matrimonio. Hans ögon har samma mörka polerade färg och uttrycker en förvånad mildhet men lustigt nog är han fullständigt skallig. Han borde ha långt brunt hår.</w:t>
      </w:r>
    </w:p>
    <w:p w14:paraId="285AF0F7" w14:textId="77777777" w:rsidR="001E7FBC" w:rsidRPr="007C5F48" w:rsidRDefault="001E7FBC" w:rsidP="007C5F48">
      <w:pPr>
        <w:suppressAutoHyphens/>
        <w:spacing w:after="0" w:line="240" w:lineRule="auto"/>
        <w:ind w:firstLine="283"/>
        <w:jc w:val="both"/>
        <w:rPr>
          <w:rFonts w:ascii="Verdana" w:hAnsi="Verdana"/>
          <w:color w:val="000000"/>
          <w:sz w:val="20"/>
          <w:lang w:val="de-DE"/>
        </w:rPr>
      </w:pPr>
      <w:r w:rsidRPr="007C5F48">
        <w:rPr>
          <w:rFonts w:ascii="Verdana" w:hAnsi="Verdana"/>
          <w:color w:val="000000"/>
          <w:sz w:val="20"/>
          <w:lang w:val="de-DE"/>
        </w:rPr>
        <w:t>Lucio tar emot en stillsamt och utan något slag av överdrifter och ändå får han var och en övertygad om att inget sammanträffande på jorden kunde ha gjort honom gladare. Ni förstår, fast Lucio använder sig av ett dramatiskt ordval inser vi att det närmast är ett lexikalt fenomen och översätter automatiskt till det han innerst inne har avsett. Men trots detta verkar Lucio som om han när som helst kunde utbrista i en lovsång eller slå armarna om en, med andra ord, bli överdriven. Det gör oss nervösa och kommer oss att prata för öppet och med större adjektiv än vi har täckning för.</w:t>
      </w:r>
    </w:p>
    <w:p w14:paraId="43DAEE40" w14:textId="77777777" w:rsidR="001E7FBC" w:rsidRPr="007C5F48" w:rsidRDefault="001E7FBC" w:rsidP="007C5F48">
      <w:pPr>
        <w:suppressAutoHyphens/>
        <w:spacing w:after="0" w:line="240" w:lineRule="auto"/>
        <w:ind w:firstLine="283"/>
        <w:jc w:val="both"/>
        <w:rPr>
          <w:rFonts w:ascii="Verdana" w:hAnsi="Verdana"/>
          <w:color w:val="000000"/>
          <w:sz w:val="20"/>
          <w:lang w:val="de-DE"/>
        </w:rPr>
      </w:pPr>
      <w:r w:rsidRPr="007C5F48">
        <w:rPr>
          <w:rFonts w:ascii="Verdana" w:hAnsi="Verdana"/>
          <w:color w:val="000000"/>
          <w:sz w:val="20"/>
          <w:lang w:val="de-DE"/>
        </w:rPr>
        <w:t xml:space="preserve">Lucio fryser alltid och hans våning är full av värmeapparater. Han har köpt sig en stor vargskinnsmössa och försöker roa oss genom att fälla ner öronlapparna och brumma. Vi skrattar varje gång. Ofta gör han det på fel bjudningar och i början av kvällen. Lucio dricker praktiskt taget ingenting, möjligen lite vin till maten. Trots sin så att säga </w:t>
      </w:r>
      <w:r w:rsidRPr="007C5F48">
        <w:rPr>
          <w:rFonts w:ascii="Verdana" w:hAnsi="Verdana"/>
          <w:color w:val="000000"/>
          <w:sz w:val="20"/>
          <w:lang w:val="de-DE"/>
        </w:rPr>
        <w:lastRenderedPageBreak/>
        <w:t>naturliga melankoli är Lucio en glad människa och han kan bli nästan bullersam när något verkligen roar honom. Självfallet berättar vi historier för honom, (aldrig om sex) det är ett nöje att iaktta hans spända, förväntansfulla ansikte och hans hejdlösa glädje över poängen. Hur kan du vara så rolig! ropar han. Hur kan du minnas så många obetalbara dråpligheter! Själv berättar Lucio inte anekdoter, när jag nu tänker efter berättar han aldrig utan närmast begrundar och kommenterar, hans intensiva uppmärksamhet på livet rör mindre människor än de ting och sakliga företeelser som omger dem. Jag tänker på de tillfällen när samtalet glider över på till exempel historia eller antika möbler, politik, religion eller varför inte trädgårdskonsten på 1700-talet, djuphavsfiske, vad ni vill, då störtar han sig in i diskussionen med tacksam hänförelse. Men själv bringar han aldrig sådana samtalsämnen på tal. Han väntar. Lucio kommer mig att tänka på en hund i koncentrerad väntan, tålig, vaksam och så slänger man käppen och hunden ger sig av i vild glädje för att apportera.</w:t>
      </w:r>
    </w:p>
    <w:p w14:paraId="40F2E1C5" w14:textId="77777777" w:rsidR="001E7FBC" w:rsidRPr="007C5F48" w:rsidRDefault="001E7FBC" w:rsidP="007C5F48">
      <w:pPr>
        <w:suppressAutoHyphens/>
        <w:spacing w:after="0" w:line="240" w:lineRule="auto"/>
        <w:ind w:firstLine="283"/>
        <w:jc w:val="both"/>
        <w:rPr>
          <w:rFonts w:ascii="Verdana" w:hAnsi="Verdana"/>
          <w:color w:val="000000"/>
          <w:sz w:val="20"/>
          <w:lang w:val="de-DE"/>
        </w:rPr>
      </w:pPr>
      <w:r w:rsidRPr="007C5F48">
        <w:rPr>
          <w:rFonts w:ascii="Verdana" w:hAnsi="Verdana"/>
          <w:color w:val="000000"/>
          <w:sz w:val="20"/>
          <w:lang w:val="de-DE"/>
        </w:rPr>
        <w:t>Jag avundas Lucio hans otroliga nyfikenhet och entusiasm som han har lyckats bevara ända in i medelåldern men det finns tillfällen när jag blir generad över den puerila häpnad han ägnar livet omkring sig. Han har fortfarande inte kunnat vänja sig vid att folk far till månen. Kan du fatta det, säger han och sänker rösten. Där promenerar de, på månen. De tar stenar med sig hem. Hans ansikte är utslätat av häpnad och beundran, han böjer sig framåt och rör vid mitt knä och i ett sällsynt utbrott av förtroende talar han om hur han stod på Brunnsparksbergen och väntade den kalla vintern när ryssarna släppte upp hunden Laika i världsrymden. Jag såg den komma, säger han lågt. Det var över tjugo grader och människorna stod som svarta minnesvårdar i snön, en och en, och väntade alla och såg den komma. Det var ett så litet ljus och det gick så långsamt högt över jorden och förbi i en stor lång kurva. Det var ett underverk. Han spärrar upp ögonen och drar in läpparna och stirrar andlös på mig som om han hade talat om en enorm hemlighet.</w:t>
      </w:r>
    </w:p>
    <w:p w14:paraId="40CC1836" w14:textId="77777777" w:rsidR="001E7FBC" w:rsidRPr="007C5F48" w:rsidRDefault="001E7FBC" w:rsidP="007C5F48">
      <w:pPr>
        <w:suppressAutoHyphens/>
        <w:spacing w:after="0" w:line="240" w:lineRule="auto"/>
        <w:ind w:firstLine="283"/>
        <w:jc w:val="both"/>
        <w:rPr>
          <w:rFonts w:ascii="Verdana" w:hAnsi="Verdana"/>
          <w:color w:val="000000"/>
          <w:sz w:val="20"/>
          <w:lang w:val="de-DE"/>
        </w:rPr>
      </w:pPr>
      <w:r w:rsidRPr="007C5F48">
        <w:rPr>
          <w:rFonts w:ascii="Verdana" w:hAnsi="Verdana"/>
          <w:color w:val="000000"/>
          <w:sz w:val="20"/>
          <w:lang w:val="de-DE"/>
        </w:rPr>
        <w:t>Eller också kan han säga: Har du tänkt på hur uppskakande det är att varje vår börjar det växa igen? Det kommer ut nya gröna blad på samma ställen som förut.</w:t>
      </w:r>
    </w:p>
    <w:p w14:paraId="70C99AB1" w14:textId="77777777" w:rsidR="001E7FBC" w:rsidRPr="007C5F48" w:rsidRDefault="001E7FBC" w:rsidP="007C5F48">
      <w:pPr>
        <w:suppressAutoHyphens/>
        <w:spacing w:after="0" w:line="240" w:lineRule="auto"/>
        <w:ind w:firstLine="283"/>
        <w:jc w:val="both"/>
        <w:rPr>
          <w:rFonts w:ascii="Verdana" w:hAnsi="Verdana"/>
          <w:color w:val="000000"/>
          <w:sz w:val="20"/>
          <w:lang w:val="de-DE"/>
        </w:rPr>
      </w:pPr>
      <w:r w:rsidRPr="007C5F48">
        <w:rPr>
          <w:rFonts w:ascii="Verdana" w:hAnsi="Verdana"/>
          <w:color w:val="000000"/>
          <w:sz w:val="20"/>
          <w:lang w:val="de-DE"/>
        </w:rPr>
        <w:t>Ni får inte missuppfatta mig, på sätt och vis är Lucio inte naiv, han är mycket intelligent och kan visa verkligt kritisk skärpa. Kanske är det bara frågan om hans ovanliga förmåga att bli förvånad. Ibland när hans telefon ringer sent på kvällen och han betraktar apparaten, frånvarande och förbryllat, kan jag svära på att han inte undrar vem det är som ringer så sent utan helt enkelt förvånar sig över det underbara och magiska i att en telefon överhuvudtaget kan ringa och överföra ett samtal.</w:t>
      </w:r>
    </w:p>
    <w:p w14:paraId="014078A8" w14:textId="77777777" w:rsidR="001E7FBC" w:rsidRPr="007C5F48" w:rsidRDefault="001E7FBC" w:rsidP="007C5F48">
      <w:pPr>
        <w:suppressAutoHyphens/>
        <w:spacing w:after="0" w:line="240" w:lineRule="auto"/>
        <w:ind w:firstLine="283"/>
        <w:jc w:val="both"/>
        <w:rPr>
          <w:rFonts w:ascii="Verdana" w:hAnsi="Verdana"/>
          <w:color w:val="000000"/>
          <w:sz w:val="20"/>
          <w:lang w:val="de-DE"/>
        </w:rPr>
      </w:pPr>
      <w:r w:rsidRPr="007C5F48">
        <w:rPr>
          <w:rFonts w:ascii="Verdana" w:hAnsi="Verdana"/>
          <w:color w:val="000000"/>
          <w:sz w:val="20"/>
          <w:lang w:val="de-DE"/>
        </w:rPr>
        <w:t>Någon gång kom det för mig att man borde vara rädd om Lucio, oroa sig för honom. Och samtidigt var jag säker på att ingen av oss hade så direkt roligt av att leva som han. Hans barnslighet, om vi får kalla det så, var fullkomligt omedveten, därför kunde han inte använda sig av den för att uppnå eller undvika något och minst av allt för att försöka göra intryck, alltså blev den accepterad och uppfattad som charm.</w:t>
      </w:r>
    </w:p>
    <w:p w14:paraId="21617E5B" w14:textId="77777777" w:rsidR="001E7FBC" w:rsidRPr="007C5F48" w:rsidRDefault="001E7FBC" w:rsidP="007C5F48">
      <w:pPr>
        <w:suppressAutoHyphens/>
        <w:spacing w:after="0" w:line="240" w:lineRule="auto"/>
        <w:ind w:firstLine="283"/>
        <w:jc w:val="both"/>
        <w:rPr>
          <w:rFonts w:ascii="Verdana" w:hAnsi="Verdana"/>
          <w:color w:val="000000"/>
          <w:sz w:val="20"/>
          <w:lang w:val="de-DE"/>
        </w:rPr>
      </w:pPr>
      <w:r w:rsidRPr="007C5F48">
        <w:rPr>
          <w:rFonts w:ascii="Verdana" w:hAnsi="Verdana"/>
          <w:color w:val="000000"/>
          <w:sz w:val="20"/>
          <w:lang w:val="de-DE"/>
        </w:rPr>
        <w:t>Det är svårt att beskriva Lucio nu efteråt. En sak jag kommer att tänka på är att han aldrig talade om Italien. Varför gjorde han inte det? Kanske man borde ha frågat nånting om Italien.</w:t>
      </w:r>
    </w:p>
    <w:p w14:paraId="34391AD0" w14:textId="77777777" w:rsidR="001E7FBC" w:rsidRPr="007C5F48" w:rsidRDefault="001E7FBC" w:rsidP="007C5F48">
      <w:pPr>
        <w:suppressAutoHyphens/>
        <w:spacing w:after="0" w:line="240" w:lineRule="auto"/>
        <w:ind w:firstLine="283"/>
        <w:jc w:val="both"/>
        <w:rPr>
          <w:rFonts w:ascii="Verdana" w:hAnsi="Verdana"/>
          <w:color w:val="000000"/>
          <w:sz w:val="20"/>
          <w:lang w:val="de-DE"/>
        </w:rPr>
      </w:pPr>
      <w:r w:rsidRPr="007C5F48">
        <w:rPr>
          <w:rFonts w:ascii="Verdana" w:hAnsi="Verdana"/>
          <w:color w:val="000000"/>
          <w:sz w:val="20"/>
          <w:lang w:val="de-DE"/>
        </w:rPr>
        <w:t xml:space="preserve">I början lekte vi med att säga ciao när vi träffade honom, vi fångade upp italienska uttryck, små lustigheter och svordomar, allt detta var naturligtvis en slags hyllning och förtrolighet men Lucio tyckte inte om det. Han smålog och blev tyst. Och ibland kom de långa perioderna när Lucio var melankolisk. Han stängde inte av sin telefon, han tog emot oss som vanligt och ingenting var egentligen annorlunda utom att han liksom </w:t>
      </w:r>
      <w:r w:rsidRPr="007C5F48">
        <w:rPr>
          <w:rStyle w:val="0Text"/>
          <w:rFonts w:ascii="Verdana" w:hAnsi="Verdana"/>
          <w:color w:val="000000"/>
          <w:sz w:val="20"/>
          <w:lang w:val="de-DE"/>
        </w:rPr>
        <w:t>föreställde</w:t>
      </w:r>
      <w:r w:rsidRPr="007C5F48">
        <w:rPr>
          <w:rFonts w:ascii="Verdana" w:hAnsi="Verdana"/>
          <w:color w:val="000000"/>
          <w:sz w:val="20"/>
          <w:lang w:val="de-DE"/>
        </w:rPr>
        <w:t xml:space="preserve"> Lucio, ni förstår. Han var slocknad, borta, han byggde upp en artighet som liknade vänlighet och bemödade sig på alla sätt, men utan entusiasm var Lucio ingenting alls.</w:t>
      </w:r>
    </w:p>
    <w:p w14:paraId="0DC673EC" w14:textId="77777777" w:rsidR="001E7FBC" w:rsidRPr="007C5F48" w:rsidRDefault="001E7FBC" w:rsidP="007C5F48">
      <w:pPr>
        <w:suppressAutoHyphens/>
        <w:spacing w:after="0" w:line="240" w:lineRule="auto"/>
        <w:ind w:firstLine="283"/>
        <w:jc w:val="both"/>
        <w:rPr>
          <w:rFonts w:ascii="Verdana" w:hAnsi="Verdana"/>
          <w:color w:val="000000"/>
          <w:sz w:val="20"/>
          <w:lang w:val="de-DE"/>
        </w:rPr>
      </w:pPr>
      <w:r w:rsidRPr="007C5F48">
        <w:rPr>
          <w:rFonts w:ascii="Verdana" w:hAnsi="Verdana"/>
          <w:color w:val="000000"/>
          <w:sz w:val="20"/>
          <w:lang w:val="de-DE"/>
        </w:rPr>
        <w:t>Då lät vi honom vara ifred. Jag vet inte vad det var som släckte honom. Ibland tror jag det var tidningarna, det som hände i världen. Kanske han längtade hem eller längtade efter någon som var långt borta. Eller också var det bara den ålder där man plötsligt ser sig om och märker att det inte blev som man tänkte. Jag vet inte. Och Lucio hade ju så tydligt och på alla sätt visat oss att han inte ville tala om personliga saker. När det hela hade gått över satte han vargskinnsmössan på sig igen, det var ett lustigt tecken på att vi alla kunde vara som förut.</w:t>
      </w:r>
    </w:p>
    <w:p w14:paraId="1159D21B" w14:textId="77777777" w:rsidR="001E7FBC" w:rsidRPr="007C5F48" w:rsidRDefault="001E7FBC" w:rsidP="007C5F48">
      <w:pPr>
        <w:suppressAutoHyphens/>
        <w:spacing w:after="0" w:line="240" w:lineRule="auto"/>
        <w:ind w:firstLine="283"/>
        <w:jc w:val="both"/>
        <w:rPr>
          <w:rFonts w:ascii="Verdana" w:hAnsi="Verdana"/>
          <w:color w:val="000000"/>
          <w:sz w:val="20"/>
          <w:lang w:val="de-DE"/>
        </w:rPr>
      </w:pPr>
      <w:r w:rsidRPr="007C5F48">
        <w:rPr>
          <w:rFonts w:ascii="Verdana" w:hAnsi="Verdana"/>
          <w:color w:val="000000"/>
          <w:sz w:val="20"/>
          <w:lang w:val="de-DE"/>
        </w:rPr>
        <w:t xml:space="preserve">En gång försökte jag pigga upp Lucio genom att ta honom med på en skidtur, vi skaffade hans utrustning tillsammans och han var otroligt intresserad. Det var en mycket </w:t>
      </w:r>
      <w:r w:rsidRPr="007C5F48">
        <w:rPr>
          <w:rFonts w:ascii="Verdana" w:hAnsi="Verdana"/>
          <w:color w:val="000000"/>
          <w:sz w:val="20"/>
          <w:lang w:val="de-DE"/>
        </w:rPr>
        <w:lastRenderedPageBreak/>
        <w:t>kall söndag och vi åkte en bit över isen i Södra hamnen. Naturligtvis gick det dåligt för honom men han hasade efter bäst han kunde, rätt utåt där en båt låg infrusen, jag tyckte det var ett lagom mål. När han kom fram var han blå i ansiktet och kunde knappast tala. Det är svindlande, sade han. Underbart att se. En ensam isbrytare som själv har fastnat i isen! Vi kom hem så småningom. Vet ni vad han hade gjort? Han hade lyckats spänna bindningarna över vristen, ovanför kängan, ni förstår. Skavsår, naturligtvis. Han kunde ju ha frågat, sagt nånting? Men kanske han trodde det hörde till.</w:t>
      </w:r>
    </w:p>
    <w:p w14:paraId="3DDE1BD4" w14:textId="77777777" w:rsidR="001E7FBC" w:rsidRPr="007C5F48" w:rsidRDefault="001E7FBC" w:rsidP="007C5F48">
      <w:pPr>
        <w:suppressAutoHyphens/>
        <w:spacing w:after="0" w:line="240" w:lineRule="auto"/>
        <w:ind w:firstLine="283"/>
        <w:jc w:val="both"/>
        <w:rPr>
          <w:rFonts w:ascii="Verdana" w:hAnsi="Verdana"/>
          <w:color w:val="000000"/>
          <w:sz w:val="20"/>
          <w:lang w:val="de-DE"/>
        </w:rPr>
      </w:pPr>
      <w:r w:rsidRPr="007C5F48">
        <w:rPr>
          <w:rFonts w:ascii="Verdana" w:hAnsi="Verdana"/>
          <w:color w:val="000000"/>
          <w:sz w:val="20"/>
          <w:lang w:val="de-DE"/>
        </w:rPr>
        <w:t>Man måste hela tiden passa på honom, han gjorde oupphörliga misstag och blev rent automatiskt lurad överallt. Lucios misstag måste ha varit gigantiska under den period han uppvaktade och gifte sig med kvinnor. Trots hans fullständiga distans i sådana sammanhang kunde det hända att jag omtalade mina egna kvinnor och han sade, slutligen, mycket lågt: Men hon var så ung och osäker. Det var alltid detsamma, ung och osäker eller medelålders och orolig eller allt annat som kvinnor kan vara, det fanns alltid en förklaring. Jag vet att allting har en förklaring men insikt är inte liktydig med förlåtelse. Och förlåtelse behöver inte betyda att man glömmer. Men Lucio glömde. Han kunde verkligen inte påminna sig de oförrätter och bitterheter som hopas kring ett liv, detta upplevde vi många gånger, först med misstro och småningom med tillgiven lättnad.</w:t>
      </w:r>
    </w:p>
    <w:p w14:paraId="0CDE7730" w14:textId="77777777" w:rsidR="001E7FBC" w:rsidRPr="007C5F48" w:rsidRDefault="001E7FBC" w:rsidP="007C5F48">
      <w:pPr>
        <w:suppressAutoHyphens/>
        <w:spacing w:after="0" w:line="240" w:lineRule="auto"/>
        <w:ind w:firstLine="283"/>
        <w:jc w:val="both"/>
        <w:rPr>
          <w:rFonts w:ascii="Verdana" w:hAnsi="Verdana"/>
          <w:color w:val="000000"/>
          <w:sz w:val="20"/>
          <w:lang w:val="de-DE"/>
        </w:rPr>
      </w:pPr>
      <w:r w:rsidRPr="007C5F48">
        <w:rPr>
          <w:rFonts w:ascii="Verdana" w:hAnsi="Verdana"/>
          <w:color w:val="000000"/>
          <w:sz w:val="20"/>
          <w:lang w:val="de-DE"/>
        </w:rPr>
        <w:t>Naturligtvis gjorde vi honom aldrig medvetet illa.</w:t>
      </w:r>
    </w:p>
    <w:p w14:paraId="4D8F1C17" w14:textId="77777777" w:rsidR="001E7FBC" w:rsidRPr="007C5F48" w:rsidRDefault="001E7FBC" w:rsidP="007C5F48">
      <w:pPr>
        <w:suppressAutoHyphens/>
        <w:spacing w:after="0" w:line="240" w:lineRule="auto"/>
        <w:ind w:firstLine="283"/>
        <w:jc w:val="both"/>
        <w:rPr>
          <w:rFonts w:ascii="Verdana" w:hAnsi="Verdana"/>
          <w:color w:val="000000"/>
          <w:sz w:val="20"/>
          <w:lang w:val="de-DE"/>
        </w:rPr>
      </w:pPr>
      <w:r w:rsidRPr="007C5F48">
        <w:rPr>
          <w:rFonts w:ascii="Verdana" w:hAnsi="Verdana"/>
          <w:color w:val="000000"/>
          <w:sz w:val="20"/>
          <w:lang w:val="de-DE"/>
        </w:rPr>
        <w:t>Det var roligt att ge Lucio presenter, han blev så förvånad och glad och visade det utan att man behövde förringa sin gåva. Han tycktes aldrig känna sig betungad av tacksamhet i någon form och det föll honom inte in att skynda fram med en gengåva eller en återtjänst. När han gav oss sin uppvaktning skedde det av en slump, i förbigående, och om man visade glädje skrattade han högt.</w:t>
      </w:r>
    </w:p>
    <w:p w14:paraId="06358C47" w14:textId="77777777" w:rsidR="001E7FBC" w:rsidRPr="007C5F48" w:rsidRDefault="001E7FBC" w:rsidP="007C5F48">
      <w:pPr>
        <w:suppressAutoHyphens/>
        <w:spacing w:after="0" w:line="240" w:lineRule="auto"/>
        <w:ind w:firstLine="283"/>
        <w:jc w:val="both"/>
        <w:rPr>
          <w:rFonts w:ascii="Verdana" w:hAnsi="Verdana"/>
          <w:color w:val="000000"/>
          <w:sz w:val="20"/>
          <w:lang w:val="de-DE"/>
        </w:rPr>
      </w:pPr>
      <w:r w:rsidRPr="007C5F48">
        <w:rPr>
          <w:rFonts w:ascii="Verdana" w:hAnsi="Verdana"/>
          <w:color w:val="000000"/>
          <w:sz w:val="20"/>
          <w:lang w:val="de-DE"/>
        </w:rPr>
        <w:t>Nu, medan jag försöker berätta om Lucio har jag svårt att förstå varför han kunde göra oss så irriterade. Inte bara innan men i synnerhet efter ett sammanträffande med honom hade jag en stark känsla av förväntan som kunde dröja kvar flera timmar. När jag då försökte påminna mig vad han hade sagt, tonfallet, tystnaden, ögonen, allt som hade givit vårt möte sin speciella karaktär, så vek det undan och blev overkligt som en berättelse i en bok. Det var obestämt retsamt, nej, det var en besynnerlig känsla av utsatthet som om man hade missat eller glömt något viktigt, det är svårt att definiera.</w:t>
      </w:r>
    </w:p>
    <w:p w14:paraId="241A037E" w14:textId="4F53452D" w:rsidR="00F8102A" w:rsidRPr="007C5F48" w:rsidRDefault="001E7FBC" w:rsidP="007C5F48">
      <w:pPr>
        <w:suppressAutoHyphens/>
        <w:spacing w:after="0" w:line="240" w:lineRule="auto"/>
        <w:ind w:firstLine="283"/>
        <w:jc w:val="both"/>
        <w:rPr>
          <w:rFonts w:ascii="Verdana" w:hAnsi="Verdana"/>
          <w:color w:val="000000"/>
          <w:sz w:val="20"/>
          <w:lang w:val="de-DE"/>
        </w:rPr>
      </w:pPr>
      <w:r w:rsidRPr="007C5F48">
        <w:rPr>
          <w:rFonts w:ascii="Verdana" w:hAnsi="Verdana"/>
          <w:color w:val="000000"/>
          <w:sz w:val="20"/>
          <w:lang w:val="de-DE"/>
        </w:rPr>
        <w:t>Jag vet inte varför han fäste sig så odelat vid oss men säkert visste han att vi älskade honom. Vänskap är något så allvarligt att man har svårt att tala om det. Jag har försökt. Men jag är rädd för att jag bara har lyckats med en bråkdel av förklaringen till den sönderslitande, hängivna och något avlägsna vänskapen mellan oss och Lucio Giovanni Marandino.</w:t>
      </w:r>
    </w:p>
    <w:sectPr w:rsidR="00F8102A" w:rsidRPr="007C5F48" w:rsidSect="005B059E">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23FE8" w14:textId="77777777" w:rsidR="000942DC" w:rsidRDefault="000942DC" w:rsidP="007C5F48">
      <w:pPr>
        <w:spacing w:after="0" w:line="240" w:lineRule="auto"/>
      </w:pPr>
      <w:r>
        <w:separator/>
      </w:r>
    </w:p>
  </w:endnote>
  <w:endnote w:type="continuationSeparator" w:id="0">
    <w:p w14:paraId="3D839A5A" w14:textId="77777777" w:rsidR="000942DC" w:rsidRDefault="000942DC" w:rsidP="007C5F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7E3E3" w14:textId="77777777" w:rsidR="007C5F48" w:rsidRDefault="007C5F48" w:rsidP="00216DF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69936F9" w14:textId="77777777" w:rsidR="007C5F48" w:rsidRDefault="007C5F48" w:rsidP="007C5F4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3C159" w14:textId="5E5756B9" w:rsidR="007C5F48" w:rsidRPr="005B059E" w:rsidRDefault="005B059E" w:rsidP="007C5F48">
    <w:pPr>
      <w:pStyle w:val="Footer"/>
      <w:ind w:right="360"/>
      <w:rPr>
        <w:rFonts w:ascii="Arial" w:hAnsi="Arial" w:cs="Arial"/>
        <w:color w:val="999999"/>
        <w:sz w:val="20"/>
      </w:rPr>
    </w:pPr>
    <w:r w:rsidRPr="005B059E">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C478F" w14:textId="77777777" w:rsidR="007C5F48" w:rsidRDefault="007C5F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7741E" w14:textId="77777777" w:rsidR="000942DC" w:rsidRDefault="000942DC" w:rsidP="007C5F48">
      <w:pPr>
        <w:spacing w:after="0" w:line="240" w:lineRule="auto"/>
      </w:pPr>
      <w:r>
        <w:separator/>
      </w:r>
    </w:p>
  </w:footnote>
  <w:footnote w:type="continuationSeparator" w:id="0">
    <w:p w14:paraId="7B803CBE" w14:textId="77777777" w:rsidR="000942DC" w:rsidRDefault="000942DC" w:rsidP="007C5F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BB47D" w14:textId="77777777" w:rsidR="007C5F48" w:rsidRDefault="007C5F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3742B" w14:textId="177D2E3D" w:rsidR="007C5F48" w:rsidRPr="005B059E" w:rsidRDefault="005B059E" w:rsidP="007C5F48">
    <w:pPr>
      <w:pStyle w:val="Header"/>
      <w:rPr>
        <w:rFonts w:ascii="Arial" w:hAnsi="Arial" w:cs="Arial"/>
        <w:color w:val="999999"/>
        <w:sz w:val="20"/>
      </w:rPr>
    </w:pPr>
    <w:r w:rsidRPr="005B059E">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FF09F" w14:textId="77777777" w:rsidR="007C5F48" w:rsidRDefault="007C5F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942DC"/>
    <w:rsid w:val="0015074B"/>
    <w:rsid w:val="001E7FBC"/>
    <w:rsid w:val="0029639D"/>
    <w:rsid w:val="00326F90"/>
    <w:rsid w:val="004C1C67"/>
    <w:rsid w:val="005B059E"/>
    <w:rsid w:val="007C5F48"/>
    <w:rsid w:val="00AA1D8D"/>
    <w:rsid w:val="00B47730"/>
    <w:rsid w:val="00CB0664"/>
    <w:rsid w:val="00CB3A43"/>
    <w:rsid w:val="00F8102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3C434B"/>
  <w14:defaultImageDpi w14:val="300"/>
  <w15:docId w15:val="{353D064C-F9F0-4FD1-8349-3A881C33B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3">
    <w:name w:val="Para 03"/>
    <w:basedOn w:val="Normal"/>
    <w:qFormat/>
    <w:rsid w:val="001E7FBC"/>
    <w:pPr>
      <w:spacing w:beforeLines="200" w:after="0" w:line="372" w:lineRule="atLeast"/>
      <w:jc w:val="center"/>
    </w:pPr>
    <w:rPr>
      <w:rFonts w:ascii="Times New Roman" w:eastAsia="Times New Roman" w:hAnsi="Times New Roman" w:cs="Times New Roman"/>
      <w:color w:val="000000"/>
      <w:sz w:val="31"/>
      <w:szCs w:val="31"/>
      <w:lang w:val="sv" w:eastAsia="sv"/>
    </w:rPr>
  </w:style>
  <w:style w:type="paragraph" w:customStyle="1" w:styleId="Para04">
    <w:name w:val="Para 04"/>
    <w:basedOn w:val="Normal"/>
    <w:qFormat/>
    <w:rsid w:val="001E7FBC"/>
    <w:pPr>
      <w:spacing w:beforeLines="200" w:after="0" w:line="288" w:lineRule="atLeast"/>
    </w:pPr>
    <w:rPr>
      <w:rFonts w:ascii="Times New Roman" w:eastAsia="Times New Roman" w:hAnsi="Times New Roman" w:cs="Times New Roman"/>
      <w:color w:val="000000"/>
      <w:sz w:val="24"/>
      <w:szCs w:val="24"/>
      <w:lang w:val="sv" w:eastAsia="sv"/>
    </w:rPr>
  </w:style>
  <w:style w:type="character" w:customStyle="1" w:styleId="0Text">
    <w:name w:val="0 Text"/>
    <w:rsid w:val="001E7FBC"/>
    <w:rPr>
      <w:i/>
      <w:iCs/>
    </w:rPr>
  </w:style>
  <w:style w:type="character" w:styleId="PageNumber">
    <w:name w:val="page number"/>
    <w:basedOn w:val="DefaultParagraphFont"/>
    <w:uiPriority w:val="99"/>
    <w:semiHidden/>
    <w:unhideWhenUsed/>
    <w:rsid w:val="007C5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9220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2125</Words>
  <Characters>10032</Characters>
  <Application>Microsoft Office Word</Application>
  <DocSecurity>0</DocSecurity>
  <Lines>154</Lines>
  <Paragraphs>27</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12130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Lucios vänner</dc:title>
  <dc:subject/>
  <dc:creator>Tove Jansson</dc:creator>
  <cp:keywords/>
  <dc:description/>
  <cp:lastModifiedBy>Andrey Piskunov</cp:lastModifiedBy>
  <cp:revision>8</cp:revision>
  <dcterms:created xsi:type="dcterms:W3CDTF">2013-12-23T23:15:00Z</dcterms:created>
  <dcterms:modified xsi:type="dcterms:W3CDTF">2025-06-23T00:13:00Z</dcterms:modified>
  <cp:category/>
</cp:coreProperties>
</file>